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65" w:type="dxa"/>
        <w:tblInd w:w="-252" w:type="dxa"/>
        <w:tblLook w:val="04A0" w:firstRow="1" w:lastRow="0" w:firstColumn="1" w:lastColumn="0" w:noHBand="0" w:noVBand="1"/>
      </w:tblPr>
      <w:tblGrid>
        <w:gridCol w:w="13965"/>
      </w:tblGrid>
      <w:tr w:rsidR="00BE0547" w:rsidRPr="001E20DC" w:rsidTr="000B0BEA">
        <w:trPr>
          <w:trHeight w:val="8460"/>
        </w:trPr>
        <w:tc>
          <w:tcPr>
            <w:tcW w:w="13965" w:type="dxa"/>
            <w:vAlign w:val="bottom"/>
          </w:tcPr>
          <w:p w:rsidR="004B50A3" w:rsidRPr="002760C1" w:rsidRDefault="00677EC4" w:rsidP="004B50A3">
            <w:pPr>
              <w:pStyle w:val="ListParagraph"/>
              <w:tabs>
                <w:tab w:val="left" w:pos="0"/>
                <w:tab w:val="left" w:pos="630"/>
              </w:tabs>
              <w:jc w:val="right"/>
              <w:rPr>
                <w:rFonts w:ascii="Arial" w:hAnsi="Arial" w:cs="Arial"/>
                <w:b/>
              </w:rPr>
            </w:pPr>
            <w:bookmarkStart w:id="0" w:name="OLE_LINK6"/>
            <w:bookmarkStart w:id="1" w:name="OLE_LINK5"/>
            <w:bookmarkStart w:id="2" w:name="_GoBack"/>
            <w:bookmarkEnd w:id="2"/>
            <w:r>
              <w:rPr>
                <w:rFonts w:ascii="Arial" w:hAnsi="Arial" w:cs="Arial"/>
                <w:b/>
              </w:rPr>
              <w:t>KEW.</w:t>
            </w:r>
            <w:r w:rsidR="004B50A3" w:rsidRPr="002760C1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TK-6</w:t>
            </w:r>
          </w:p>
          <w:p w:rsidR="004B50A3" w:rsidRPr="002760C1" w:rsidRDefault="004B50A3" w:rsidP="004B50A3">
            <w:pPr>
              <w:pStyle w:val="ListParagraph"/>
              <w:tabs>
                <w:tab w:val="left" w:pos="0"/>
                <w:tab w:val="left" w:pos="630"/>
              </w:tabs>
              <w:jc w:val="right"/>
              <w:rPr>
                <w:rFonts w:ascii="Arial" w:hAnsi="Arial" w:cs="Arial"/>
                <w:b/>
              </w:rPr>
            </w:pPr>
          </w:p>
          <w:p w:rsidR="004B50A3" w:rsidRDefault="003D1B35" w:rsidP="003D1B35">
            <w:pPr>
              <w:pStyle w:val="ListParagraph"/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  <w:b/>
              </w:rPr>
            </w:pPr>
            <w:r w:rsidRPr="003D1B35">
              <w:rPr>
                <w:rFonts w:ascii="Arial" w:hAnsi="Arial" w:cs="Arial"/>
                <w:b/>
              </w:rPr>
              <w:t xml:space="preserve">LAPORAN KEDUDUKAN </w:t>
            </w:r>
            <w:r w:rsidR="00CE1400">
              <w:rPr>
                <w:rFonts w:ascii="Arial" w:hAnsi="Arial" w:cs="Arial"/>
                <w:b/>
              </w:rPr>
              <w:t xml:space="preserve">SEMASA </w:t>
            </w:r>
            <w:r w:rsidR="00DC42FE">
              <w:rPr>
                <w:rFonts w:ascii="Arial" w:hAnsi="Arial" w:cs="Arial"/>
                <w:b/>
              </w:rPr>
              <w:t>HARTA INTELEK</w:t>
            </w:r>
          </w:p>
          <w:p w:rsidR="003D1B35" w:rsidRPr="00BC5F3D" w:rsidRDefault="003D1B35" w:rsidP="003D1B35">
            <w:pPr>
              <w:pStyle w:val="ListParagraph"/>
              <w:tabs>
                <w:tab w:val="left" w:pos="0"/>
                <w:tab w:val="left" w:pos="630"/>
              </w:tabs>
              <w:jc w:val="center"/>
              <w:rPr>
                <w:b/>
              </w:rPr>
            </w:pPr>
            <w:r>
              <w:rPr>
                <w:rFonts w:ascii="Arial" w:hAnsi="Arial" w:cs="Arial"/>
                <w:b/>
              </w:rPr>
              <w:t>TAHUN ..........</w:t>
            </w:r>
          </w:p>
          <w:tbl>
            <w:tblPr>
              <w:tblpPr w:leftFromText="180" w:rightFromText="180" w:vertAnchor="page" w:horzAnchor="margin" w:tblpXSpec="center" w:tblpY="1741"/>
              <w:tblOverlap w:val="never"/>
              <w:tblW w:w="126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30"/>
              <w:gridCol w:w="1836"/>
              <w:gridCol w:w="2552"/>
              <w:gridCol w:w="2693"/>
            </w:tblGrid>
            <w:tr w:rsidR="00677EC4" w:rsidRPr="008E0C64" w:rsidTr="000C31F2">
              <w:tc>
                <w:tcPr>
                  <w:tcW w:w="5530" w:type="dxa"/>
                  <w:vMerge w:val="restart"/>
                  <w:shd w:val="clear" w:color="auto" w:fill="BFBFBF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KEMENTERIAN/ JABATAN</w:t>
                  </w:r>
                  <w:r w:rsidR="005331EE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/PTJ</w:t>
                  </w:r>
                </w:p>
              </w:tc>
              <w:tc>
                <w:tcPr>
                  <w:tcW w:w="7081" w:type="dxa"/>
                  <w:gridSpan w:val="3"/>
                  <w:shd w:val="clear" w:color="auto" w:fill="BFBFBF"/>
                  <w:vAlign w:val="center"/>
                </w:tcPr>
                <w:p w:rsidR="00677EC4" w:rsidRPr="005B133D" w:rsidRDefault="00677EC4" w:rsidP="00677EC4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HARTA INTELEK</w:t>
                  </w:r>
                </w:p>
              </w:tc>
            </w:tr>
            <w:tr w:rsidR="00677EC4" w:rsidRPr="008E0C64" w:rsidTr="000C31F2">
              <w:trPr>
                <w:trHeight w:val="642"/>
              </w:trPr>
              <w:tc>
                <w:tcPr>
                  <w:tcW w:w="5530" w:type="dxa"/>
                  <w:vMerge/>
                  <w:shd w:val="clear" w:color="auto" w:fill="BFBFBF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BFBFBF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proofErr w:type="spellStart"/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Kuantiti</w:t>
                  </w:r>
                  <w:proofErr w:type="spellEnd"/>
                </w:p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proofErr w:type="spellStart"/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Nilai</w:t>
                  </w:r>
                  <w:proofErr w:type="spellEnd"/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Perolehan</w:t>
                  </w:r>
                  <w:proofErr w:type="spellEnd"/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proofErr w:type="spellStart"/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Asal</w:t>
                  </w:r>
                  <w:proofErr w:type="spellEnd"/>
                </w:p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(RM)</w:t>
                  </w:r>
                </w:p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shd w:val="clear" w:color="auto" w:fill="BFBFBF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proofErr w:type="spellStart"/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Nilai</w:t>
                  </w:r>
                  <w:proofErr w:type="spellEnd"/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Semasa</w:t>
                  </w:r>
                  <w:proofErr w:type="spellEnd"/>
                </w:p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(RM)</w:t>
                  </w:r>
                </w:p>
              </w:tc>
            </w:tr>
            <w:tr w:rsidR="00677EC4" w:rsidRPr="008E0C64" w:rsidTr="000C31F2">
              <w:tc>
                <w:tcPr>
                  <w:tcW w:w="5530" w:type="dxa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77EC4" w:rsidRPr="008E0C64" w:rsidTr="000C31F2">
              <w:tc>
                <w:tcPr>
                  <w:tcW w:w="5530" w:type="dxa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77EC4" w:rsidRPr="008E0C64" w:rsidTr="000C31F2">
              <w:tc>
                <w:tcPr>
                  <w:tcW w:w="5530" w:type="dxa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31CF7" w:rsidRPr="008E0C64" w:rsidTr="000C31F2">
              <w:tc>
                <w:tcPr>
                  <w:tcW w:w="5530" w:type="dxa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31CF7" w:rsidRPr="008E0C64" w:rsidTr="000C31F2">
              <w:tc>
                <w:tcPr>
                  <w:tcW w:w="5530" w:type="dxa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C31F2" w:rsidRPr="008E0C64" w:rsidTr="000C31F2">
              <w:tc>
                <w:tcPr>
                  <w:tcW w:w="5530" w:type="dxa"/>
                </w:tcPr>
                <w:p w:rsidR="000C31F2" w:rsidRPr="005B133D" w:rsidRDefault="000C31F2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0C31F2" w:rsidRPr="005B133D" w:rsidRDefault="000C31F2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31F2" w:rsidRPr="005B133D" w:rsidRDefault="000C31F2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0C31F2" w:rsidRPr="005B133D" w:rsidRDefault="000C31F2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C31F2" w:rsidRPr="008E0C64" w:rsidTr="000C31F2">
              <w:tc>
                <w:tcPr>
                  <w:tcW w:w="5530" w:type="dxa"/>
                </w:tcPr>
                <w:p w:rsidR="000C31F2" w:rsidRPr="005B133D" w:rsidRDefault="000C31F2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0C31F2" w:rsidRPr="005B133D" w:rsidRDefault="000C31F2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C31F2" w:rsidRPr="005B133D" w:rsidRDefault="000C31F2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0C31F2" w:rsidRPr="005B133D" w:rsidRDefault="000C31F2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31CF7" w:rsidRPr="008E0C64" w:rsidTr="000C31F2">
              <w:tc>
                <w:tcPr>
                  <w:tcW w:w="5530" w:type="dxa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31CF7" w:rsidRPr="008E0C64" w:rsidTr="000C31F2">
              <w:tc>
                <w:tcPr>
                  <w:tcW w:w="5530" w:type="dxa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31CF7" w:rsidRPr="008E0C64" w:rsidTr="000C31F2">
              <w:tc>
                <w:tcPr>
                  <w:tcW w:w="5530" w:type="dxa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31CF7" w:rsidRPr="008E0C64" w:rsidTr="000C31F2">
              <w:tc>
                <w:tcPr>
                  <w:tcW w:w="5530" w:type="dxa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31CF7" w:rsidRPr="005B133D" w:rsidRDefault="00631CF7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77EC4" w:rsidRPr="008E0C64" w:rsidTr="000C31F2">
              <w:tc>
                <w:tcPr>
                  <w:tcW w:w="5530" w:type="dxa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77EC4" w:rsidRPr="008E0C64" w:rsidTr="000C31F2">
              <w:tc>
                <w:tcPr>
                  <w:tcW w:w="5530" w:type="dxa"/>
                  <w:shd w:val="clear" w:color="auto" w:fill="D9D9D9" w:themeFill="background1" w:themeFillShade="D9"/>
                </w:tcPr>
                <w:p w:rsidR="00677EC4" w:rsidRPr="005B133D" w:rsidRDefault="00A106CE" w:rsidP="00A106CE">
                  <w:pPr>
                    <w:spacing w:before="60" w:after="60"/>
                    <w:jc w:val="right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5B133D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JUMLAH KESELURUHAN</w:t>
                  </w:r>
                </w:p>
              </w:tc>
              <w:tc>
                <w:tcPr>
                  <w:tcW w:w="1836" w:type="dxa"/>
                  <w:shd w:val="clear" w:color="auto" w:fill="D9D9D9" w:themeFill="background1" w:themeFillShade="D9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552" w:type="dxa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693" w:type="dxa"/>
                  <w:shd w:val="clear" w:color="auto" w:fill="D9D9D9" w:themeFill="background1" w:themeFillShade="D9"/>
                  <w:vAlign w:val="center"/>
                </w:tcPr>
                <w:p w:rsidR="00677EC4" w:rsidRPr="005B133D" w:rsidRDefault="00677EC4" w:rsidP="003D1B35">
                  <w:pPr>
                    <w:spacing w:before="60" w:after="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D1B35" w:rsidRDefault="003D1B35" w:rsidP="000C31F2">
            <w:pPr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E35AC8" w:rsidRDefault="00E35AC8" w:rsidP="003D1B35">
            <w:pPr>
              <w:ind w:left="567"/>
              <w:rPr>
                <w:sz w:val="20"/>
                <w:szCs w:val="20"/>
                <w:lang w:val="fi-FI"/>
              </w:rPr>
            </w:pPr>
          </w:p>
          <w:p w:rsidR="003D1B35" w:rsidRPr="00E35AC8" w:rsidRDefault="003D1B35" w:rsidP="00E35AC8">
            <w:pPr>
              <w:ind w:left="567"/>
              <w:rPr>
                <w:sz w:val="20"/>
                <w:szCs w:val="20"/>
                <w:lang w:val="fi-FI"/>
              </w:rPr>
            </w:pPr>
            <w:r>
              <w:rPr>
                <w:sz w:val="20"/>
                <w:szCs w:val="20"/>
                <w:lang w:val="fi-FI"/>
              </w:rPr>
              <w:t>NOTA: Laporan ini</w:t>
            </w:r>
            <w:r w:rsidR="00E35AC8">
              <w:rPr>
                <w:sz w:val="20"/>
                <w:szCs w:val="20"/>
                <w:lang w:val="fi-FI"/>
              </w:rPr>
              <w:t xml:space="preserve"> m</w:t>
            </w:r>
            <w:r w:rsidRPr="00E35AC8">
              <w:rPr>
                <w:sz w:val="20"/>
                <w:szCs w:val="20"/>
                <w:lang w:val="fi-FI"/>
              </w:rPr>
              <w:t xml:space="preserve">elaporkan kedudukan keseluruhan </w:t>
            </w:r>
            <w:r w:rsidR="00677EC4">
              <w:rPr>
                <w:sz w:val="20"/>
                <w:szCs w:val="20"/>
                <w:lang w:val="fi-FI"/>
              </w:rPr>
              <w:t>Harta Intelek</w:t>
            </w:r>
            <w:r w:rsidRPr="00E35AC8">
              <w:rPr>
                <w:sz w:val="20"/>
                <w:szCs w:val="20"/>
                <w:lang w:val="fi-FI"/>
              </w:rPr>
              <w:t xml:space="preserve"> yang dipegang oleh agensi </w:t>
            </w:r>
            <w:r w:rsidR="00512B32">
              <w:rPr>
                <w:sz w:val="20"/>
                <w:szCs w:val="20"/>
                <w:lang w:val="fi-FI"/>
              </w:rPr>
              <w:t xml:space="preserve">yang telah dikemaskini </w:t>
            </w:r>
            <w:r w:rsidRPr="00E35AC8">
              <w:rPr>
                <w:sz w:val="20"/>
                <w:szCs w:val="20"/>
                <w:lang w:val="fi-FI"/>
              </w:rPr>
              <w:t>maklumat pindahan, pelupusan dan hapus kira.</w:t>
            </w:r>
          </w:p>
          <w:p w:rsidR="00F5674A" w:rsidRDefault="00F5674A" w:rsidP="004B50A3">
            <w:pPr>
              <w:pStyle w:val="ListParagraph"/>
              <w:tabs>
                <w:tab w:val="left" w:pos="0"/>
                <w:tab w:val="left" w:pos="630"/>
              </w:tabs>
              <w:jc w:val="left"/>
            </w:pPr>
          </w:p>
          <w:p w:rsidR="00BE0547" w:rsidRPr="000B0BEA" w:rsidRDefault="00BE0547" w:rsidP="000B0BEA">
            <w:pPr>
              <w:pStyle w:val="ListParagraph"/>
              <w:tabs>
                <w:tab w:val="left" w:pos="0"/>
                <w:tab w:val="left" w:pos="630"/>
              </w:tabs>
              <w:jc w:val="left"/>
              <w:rPr>
                <w:rFonts w:ascii="Arial" w:hAnsi="Arial" w:cs="Arial"/>
              </w:rPr>
            </w:pPr>
          </w:p>
        </w:tc>
      </w:tr>
      <w:bookmarkEnd w:id="0"/>
      <w:bookmarkEnd w:id="1"/>
    </w:tbl>
    <w:p w:rsidR="00FE3136" w:rsidRPr="002760C1" w:rsidRDefault="00FE3136" w:rsidP="002760C1">
      <w:pPr>
        <w:tabs>
          <w:tab w:val="left" w:pos="8322"/>
        </w:tabs>
      </w:pPr>
    </w:p>
    <w:sectPr w:rsidR="00FE3136" w:rsidRPr="002760C1" w:rsidSect="00E53409">
      <w:headerReference w:type="default" r:id="rId9"/>
      <w:footerReference w:type="default" r:id="rId10"/>
      <w:pgSz w:w="15840" w:h="12240" w:orient="landscape"/>
      <w:pgMar w:top="1440" w:right="1440" w:bottom="1440" w:left="1440" w:header="720" w:footer="3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260" w:rsidRDefault="00BE4260">
      <w:r>
        <w:separator/>
      </w:r>
    </w:p>
  </w:endnote>
  <w:endnote w:type="continuationSeparator" w:id="0">
    <w:p w:rsidR="00BE4260" w:rsidRDefault="00BE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35E23" w:rsidRPr="00E53409" w:rsidRDefault="00435E23" w:rsidP="00435E23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E53409">
              <w:rPr>
                <w:rFonts w:ascii="Arial" w:hAnsi="Arial" w:cs="Arial"/>
                <w:sz w:val="20"/>
              </w:rPr>
              <w:t xml:space="preserve">M.S. </w:t>
            </w:r>
            <w:r w:rsidR="00EC7166">
              <w:rPr>
                <w:rFonts w:ascii="Arial" w:hAnsi="Arial" w:cs="Arial"/>
                <w:sz w:val="20"/>
              </w:rPr>
              <w:t>21</w:t>
            </w:r>
            <w:r w:rsidRPr="00E53409">
              <w:rPr>
                <w:rFonts w:ascii="Arial" w:hAnsi="Arial" w:cs="Arial"/>
                <w:sz w:val="20"/>
              </w:rPr>
              <w:t>/</w:t>
            </w:r>
            <w:r w:rsidR="00EC7166">
              <w:rPr>
                <w:rFonts w:ascii="Arial" w:hAnsi="Arial" w:cs="Arial"/>
                <w:sz w:val="20"/>
              </w:rPr>
              <w:t>28</w:t>
            </w:r>
          </w:p>
        </w:sdtContent>
      </w:sdt>
    </w:sdtContent>
  </w:sdt>
  <w:p w:rsidR="00184938" w:rsidRDefault="001849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260" w:rsidRDefault="00BE4260">
      <w:r>
        <w:separator/>
      </w:r>
    </w:p>
  </w:footnote>
  <w:footnote w:type="continuationSeparator" w:id="0">
    <w:p w:rsidR="00BE4260" w:rsidRDefault="00BE4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166" w:rsidRPr="009425D4" w:rsidRDefault="00EC7166" w:rsidP="00EC7166">
    <w:pPr>
      <w:tabs>
        <w:tab w:val="center" w:pos="4770"/>
        <w:tab w:val="left" w:pos="10710"/>
        <w:tab w:val="right" w:pos="16020"/>
      </w:tabs>
      <w:ind w:left="450" w:hanging="450"/>
      <w:rPr>
        <w:rFonts w:ascii="Arial" w:hAnsi="Arial" w:cs="Arial"/>
        <w:sz w:val="20"/>
        <w:lang w:val="en-MY" w:eastAsia="en-MY" w:bidi="ar-SA"/>
      </w:rPr>
    </w:pPr>
    <w:proofErr w:type="spellStart"/>
    <w:r w:rsidRPr="009425D4">
      <w:rPr>
        <w:rFonts w:ascii="Arial" w:hAnsi="Arial" w:cs="Arial"/>
        <w:sz w:val="20"/>
        <w:lang w:val="en-MY" w:eastAsia="en-MY" w:bidi="ar-SA"/>
      </w:rPr>
      <w:t>Pekeliling</w:t>
    </w:r>
    <w:proofErr w:type="spellEnd"/>
    <w:r w:rsidRPr="009425D4">
      <w:rPr>
        <w:rFonts w:ascii="Arial" w:hAnsi="Arial" w:cs="Arial"/>
        <w:sz w:val="20"/>
        <w:lang w:val="en-MY" w:eastAsia="en-MY" w:bidi="ar-SA"/>
      </w:rPr>
      <w:t xml:space="preserve"> </w:t>
    </w:r>
    <w:proofErr w:type="spellStart"/>
    <w:r w:rsidRPr="009425D4">
      <w:rPr>
        <w:rFonts w:ascii="Arial" w:hAnsi="Arial" w:cs="Arial"/>
        <w:sz w:val="20"/>
        <w:lang w:val="en-MY" w:eastAsia="en-MY" w:bidi="ar-SA"/>
      </w:rPr>
      <w:t>Perbendaharaan</w:t>
    </w:r>
    <w:proofErr w:type="spellEnd"/>
    <w:r w:rsidRPr="009425D4">
      <w:rPr>
        <w:rFonts w:ascii="Arial" w:hAnsi="Arial" w:cs="Arial"/>
        <w:sz w:val="20"/>
        <w:lang w:val="en-MY" w:eastAsia="en-MY" w:bidi="ar-SA"/>
      </w:rPr>
      <w:t xml:space="preserve"> Malaysia</w:t>
    </w:r>
    <w:r w:rsidRPr="009425D4">
      <w:rPr>
        <w:rFonts w:ascii="Arial" w:hAnsi="Arial" w:cs="Arial"/>
        <w:sz w:val="20"/>
        <w:lang w:val="en-MY" w:eastAsia="en-MY" w:bidi="ar-SA"/>
      </w:rPr>
      <w:tab/>
      <w:t xml:space="preserve">        </w:t>
    </w:r>
    <w:r w:rsidRPr="009425D4">
      <w:rPr>
        <w:rFonts w:ascii="Arial" w:hAnsi="Arial" w:cs="Arial"/>
        <w:sz w:val="20"/>
        <w:lang w:val="en-MY" w:eastAsia="en-MY"/>
      </w:rPr>
      <w:t xml:space="preserve">      </w:t>
    </w:r>
    <w:r>
      <w:rPr>
        <w:rFonts w:ascii="Arial" w:hAnsi="Arial" w:cs="Arial"/>
        <w:sz w:val="20"/>
        <w:lang w:val="en-MY" w:eastAsia="en-MY"/>
      </w:rPr>
      <w:t xml:space="preserve">                                                                                         </w:t>
    </w:r>
    <w:r>
      <w:rPr>
        <w:rFonts w:ascii="Arial" w:hAnsi="Arial" w:cs="Arial"/>
        <w:sz w:val="20"/>
        <w:lang w:val="en-MY" w:eastAsia="en-MY"/>
      </w:rPr>
      <w:t xml:space="preserve">                           </w:t>
    </w:r>
    <w:r>
      <w:rPr>
        <w:rFonts w:ascii="Arial" w:hAnsi="Arial" w:cs="Arial"/>
        <w:sz w:val="20"/>
        <w:lang w:val="en-MY" w:eastAsia="en-MY"/>
      </w:rPr>
      <w:t xml:space="preserve"> </w:t>
    </w:r>
    <w:r w:rsidRPr="009425D4">
      <w:rPr>
        <w:rFonts w:ascii="Arial" w:hAnsi="Arial" w:cs="Arial"/>
        <w:sz w:val="20"/>
        <w:lang w:val="en-MY" w:eastAsia="en-MY" w:bidi="ar-SA"/>
      </w:rPr>
      <w:t>AM 7.3</w:t>
    </w:r>
    <w:r w:rsidRPr="009425D4">
      <w:rPr>
        <w:rFonts w:ascii="Arial" w:hAnsi="Arial" w:cs="Arial"/>
        <w:sz w:val="20"/>
        <w:lang w:val="en-MY" w:eastAsia="en-MY"/>
      </w:rPr>
      <w:t xml:space="preserve"> </w:t>
    </w:r>
    <w:proofErr w:type="spellStart"/>
    <w:r w:rsidRPr="009425D4">
      <w:rPr>
        <w:rFonts w:ascii="Arial" w:hAnsi="Arial" w:cs="Arial"/>
        <w:sz w:val="20"/>
        <w:lang w:val="en-MY" w:eastAsia="en-MY"/>
      </w:rPr>
      <w:t>Lampiran</w:t>
    </w:r>
    <w:proofErr w:type="spellEnd"/>
    <w:r w:rsidRPr="009425D4">
      <w:rPr>
        <w:rFonts w:ascii="Arial" w:hAnsi="Arial" w:cs="Arial"/>
        <w:sz w:val="20"/>
        <w:lang w:val="en-MY" w:eastAsia="en-MY"/>
      </w:rPr>
      <w:t xml:space="preserve"> </w:t>
    </w:r>
    <w:r>
      <w:rPr>
        <w:rFonts w:ascii="Arial" w:hAnsi="Arial" w:cs="Arial"/>
        <w:sz w:val="20"/>
        <w:lang w:val="en-MY" w:eastAsia="en-MY"/>
      </w:rPr>
      <w:t>D</w:t>
    </w:r>
  </w:p>
  <w:p w:rsidR="00EC7166" w:rsidRPr="00EC7166" w:rsidRDefault="00EC7166" w:rsidP="00EC71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2ECA2C85"/>
    <w:multiLevelType w:val="hybridMultilevel"/>
    <w:tmpl w:val="EBB07ECE"/>
    <w:lvl w:ilvl="0" w:tplc="C68EAFB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47" w:hanging="360"/>
      </w:pPr>
    </w:lvl>
    <w:lvl w:ilvl="2" w:tplc="4409001B" w:tentative="1">
      <w:start w:val="1"/>
      <w:numFmt w:val="lowerRoman"/>
      <w:lvlText w:val="%3."/>
      <w:lvlJc w:val="right"/>
      <w:pPr>
        <w:ind w:left="2367" w:hanging="180"/>
      </w:pPr>
    </w:lvl>
    <w:lvl w:ilvl="3" w:tplc="4409000F" w:tentative="1">
      <w:start w:val="1"/>
      <w:numFmt w:val="decimal"/>
      <w:lvlText w:val="%4."/>
      <w:lvlJc w:val="left"/>
      <w:pPr>
        <w:ind w:left="3087" w:hanging="360"/>
      </w:pPr>
    </w:lvl>
    <w:lvl w:ilvl="4" w:tplc="44090019" w:tentative="1">
      <w:start w:val="1"/>
      <w:numFmt w:val="lowerLetter"/>
      <w:lvlText w:val="%5."/>
      <w:lvlJc w:val="left"/>
      <w:pPr>
        <w:ind w:left="3807" w:hanging="360"/>
      </w:pPr>
    </w:lvl>
    <w:lvl w:ilvl="5" w:tplc="4409001B" w:tentative="1">
      <w:start w:val="1"/>
      <w:numFmt w:val="lowerRoman"/>
      <w:lvlText w:val="%6."/>
      <w:lvlJc w:val="right"/>
      <w:pPr>
        <w:ind w:left="4527" w:hanging="180"/>
      </w:pPr>
    </w:lvl>
    <w:lvl w:ilvl="6" w:tplc="4409000F" w:tentative="1">
      <w:start w:val="1"/>
      <w:numFmt w:val="decimal"/>
      <w:lvlText w:val="%7."/>
      <w:lvlJc w:val="left"/>
      <w:pPr>
        <w:ind w:left="5247" w:hanging="360"/>
      </w:pPr>
    </w:lvl>
    <w:lvl w:ilvl="7" w:tplc="44090019" w:tentative="1">
      <w:start w:val="1"/>
      <w:numFmt w:val="lowerLetter"/>
      <w:lvlText w:val="%8."/>
      <w:lvlJc w:val="left"/>
      <w:pPr>
        <w:ind w:left="5967" w:hanging="360"/>
      </w:pPr>
    </w:lvl>
    <w:lvl w:ilvl="8" w:tplc="4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5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7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8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9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60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1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2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5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6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8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3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4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5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6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7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80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1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2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3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4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5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7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8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9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1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2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3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8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100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1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4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5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9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10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2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4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6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7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1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2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3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4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5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6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7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8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9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30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1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2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3"/>
  </w:num>
  <w:num w:numId="1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3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0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9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4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7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6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1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7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9"/>
  </w:num>
  <w:num w:numId="56">
    <w:abstractNumId w:val="84"/>
  </w:num>
  <w:num w:numId="57">
    <w:abstractNumId w:val="127"/>
  </w:num>
  <w:num w:numId="58">
    <w:abstractNumId w:val="132"/>
  </w:num>
  <w:num w:numId="59">
    <w:abstractNumId w:val="8"/>
  </w:num>
  <w:num w:numId="60">
    <w:abstractNumId w:val="75"/>
  </w:num>
  <w:num w:numId="61">
    <w:abstractNumId w:val="37"/>
  </w:num>
  <w:num w:numId="62">
    <w:abstractNumId w:val="82"/>
  </w:num>
  <w:num w:numId="63">
    <w:abstractNumId w:val="64"/>
  </w:num>
  <w:num w:numId="64">
    <w:abstractNumId w:val="99"/>
  </w:num>
  <w:num w:numId="65">
    <w:abstractNumId w:val="51"/>
  </w:num>
  <w:num w:numId="66">
    <w:abstractNumId w:val="90"/>
  </w:num>
  <w:num w:numId="67">
    <w:abstractNumId w:val="128"/>
  </w:num>
  <w:num w:numId="68">
    <w:abstractNumId w:val="38"/>
  </w:num>
  <w:num w:numId="69">
    <w:abstractNumId w:val="106"/>
  </w:num>
  <w:num w:numId="70">
    <w:abstractNumId w:val="80"/>
  </w:num>
  <w:num w:numId="71">
    <w:abstractNumId w:val="28"/>
  </w:num>
  <w:num w:numId="72">
    <w:abstractNumId w:val="126"/>
  </w:num>
  <w:num w:numId="73">
    <w:abstractNumId w:val="27"/>
  </w:num>
  <w:num w:numId="74">
    <w:abstractNumId w:val="10"/>
  </w:num>
  <w:num w:numId="75">
    <w:abstractNumId w:val="83"/>
  </w:num>
  <w:num w:numId="76">
    <w:abstractNumId w:val="45"/>
  </w:num>
  <w:num w:numId="77">
    <w:abstractNumId w:val="20"/>
  </w:num>
  <w:num w:numId="78">
    <w:abstractNumId w:val="97"/>
  </w:num>
  <w:num w:numId="79">
    <w:abstractNumId w:val="48"/>
  </w:num>
  <w:num w:numId="80">
    <w:abstractNumId w:val="34"/>
  </w:num>
  <w:num w:numId="81">
    <w:abstractNumId w:val="58"/>
  </w:num>
  <w:num w:numId="82">
    <w:abstractNumId w:val="73"/>
  </w:num>
  <w:num w:numId="83">
    <w:abstractNumId w:val="31"/>
  </w:num>
  <w:num w:numId="84">
    <w:abstractNumId w:val="35"/>
  </w:num>
  <w:num w:numId="85">
    <w:abstractNumId w:val="103"/>
  </w:num>
  <w:num w:numId="86">
    <w:abstractNumId w:val="121"/>
  </w:num>
  <w:num w:numId="87">
    <w:abstractNumId w:val="25"/>
  </w:num>
  <w:num w:numId="88">
    <w:abstractNumId w:val="61"/>
  </w:num>
  <w:num w:numId="89">
    <w:abstractNumId w:val="26"/>
  </w:num>
  <w:num w:numId="90">
    <w:abstractNumId w:val="116"/>
  </w:num>
  <w:num w:numId="91">
    <w:abstractNumId w:val="65"/>
  </w:num>
  <w:num w:numId="92">
    <w:abstractNumId w:val="23"/>
  </w:num>
  <w:num w:numId="93">
    <w:abstractNumId w:val="130"/>
  </w:num>
  <w:num w:numId="94">
    <w:abstractNumId w:val="131"/>
  </w:num>
  <w:num w:numId="95">
    <w:abstractNumId w:val="120"/>
  </w:num>
  <w:num w:numId="96">
    <w:abstractNumId w:val="9"/>
  </w:num>
  <w:num w:numId="97">
    <w:abstractNumId w:val="85"/>
  </w:num>
  <w:num w:numId="98">
    <w:abstractNumId w:val="43"/>
  </w:num>
  <w:num w:numId="99">
    <w:abstractNumId w:val="88"/>
  </w:num>
  <w:num w:numId="100">
    <w:abstractNumId w:val="41"/>
  </w:num>
  <w:num w:numId="101">
    <w:abstractNumId w:val="56"/>
  </w:num>
  <w:num w:numId="102">
    <w:abstractNumId w:val="12"/>
  </w:num>
  <w:num w:numId="103">
    <w:abstractNumId w:val="49"/>
  </w:num>
  <w:num w:numId="104">
    <w:abstractNumId w:val="13"/>
  </w:num>
  <w:num w:numId="105">
    <w:abstractNumId w:val="122"/>
  </w:num>
  <w:num w:numId="106">
    <w:abstractNumId w:val="111"/>
  </w:num>
  <w:num w:numId="107">
    <w:abstractNumId w:val="46"/>
  </w:num>
  <w:num w:numId="108">
    <w:abstractNumId w:val="125"/>
  </w:num>
  <w:num w:numId="109">
    <w:abstractNumId w:val="30"/>
  </w:num>
  <w:num w:numId="110">
    <w:abstractNumId w:val="57"/>
  </w:num>
  <w:num w:numId="111">
    <w:abstractNumId w:val="19"/>
  </w:num>
  <w:num w:numId="112">
    <w:abstractNumId w:val="16"/>
  </w:num>
  <w:num w:numId="113">
    <w:abstractNumId w:val="124"/>
  </w:num>
  <w:num w:numId="114">
    <w:abstractNumId w:val="108"/>
  </w:num>
  <w:num w:numId="115">
    <w:abstractNumId w:val="112"/>
  </w:num>
  <w:num w:numId="116">
    <w:abstractNumId w:val="104"/>
  </w:num>
  <w:num w:numId="117">
    <w:abstractNumId w:val="74"/>
  </w:num>
  <w:num w:numId="118">
    <w:abstractNumId w:val="18"/>
  </w:num>
  <w:num w:numId="119">
    <w:abstractNumId w:val="129"/>
  </w:num>
  <w:num w:numId="120">
    <w:abstractNumId w:val="76"/>
  </w:num>
  <w:num w:numId="121">
    <w:abstractNumId w:val="47"/>
  </w:num>
  <w:num w:numId="122">
    <w:abstractNumId w:val="15"/>
  </w:num>
  <w:num w:numId="123">
    <w:abstractNumId w:val="24"/>
  </w:num>
  <w:num w:numId="124">
    <w:abstractNumId w:val="110"/>
  </w:num>
  <w:num w:numId="125">
    <w:abstractNumId w:val="113"/>
  </w:num>
  <w:num w:numId="126">
    <w:abstractNumId w:val="53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A5B8B"/>
    <w:rsid w:val="000A7FA2"/>
    <w:rsid w:val="000B0BEA"/>
    <w:rsid w:val="000B5D5D"/>
    <w:rsid w:val="000C01A4"/>
    <w:rsid w:val="000C0AEF"/>
    <w:rsid w:val="000C26E0"/>
    <w:rsid w:val="000C31F2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3714D"/>
    <w:rsid w:val="00143735"/>
    <w:rsid w:val="0015339C"/>
    <w:rsid w:val="00175C13"/>
    <w:rsid w:val="00177CF1"/>
    <w:rsid w:val="00180CDA"/>
    <w:rsid w:val="00183A5E"/>
    <w:rsid w:val="0018453D"/>
    <w:rsid w:val="00184938"/>
    <w:rsid w:val="001A100A"/>
    <w:rsid w:val="001B3DE3"/>
    <w:rsid w:val="001B608E"/>
    <w:rsid w:val="001B64F3"/>
    <w:rsid w:val="001B7A44"/>
    <w:rsid w:val="001C0273"/>
    <w:rsid w:val="001D78F2"/>
    <w:rsid w:val="001E20DC"/>
    <w:rsid w:val="001E2135"/>
    <w:rsid w:val="001E21E5"/>
    <w:rsid w:val="00200136"/>
    <w:rsid w:val="002007B2"/>
    <w:rsid w:val="00200AD9"/>
    <w:rsid w:val="00210C93"/>
    <w:rsid w:val="002157D6"/>
    <w:rsid w:val="00234053"/>
    <w:rsid w:val="002345E1"/>
    <w:rsid w:val="0024398A"/>
    <w:rsid w:val="00245D34"/>
    <w:rsid w:val="00260099"/>
    <w:rsid w:val="002760C1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3A69"/>
    <w:rsid w:val="00307BAA"/>
    <w:rsid w:val="003120F4"/>
    <w:rsid w:val="00316FCC"/>
    <w:rsid w:val="00320D9B"/>
    <w:rsid w:val="00331D89"/>
    <w:rsid w:val="0034031E"/>
    <w:rsid w:val="003437FE"/>
    <w:rsid w:val="00345FC7"/>
    <w:rsid w:val="00346D02"/>
    <w:rsid w:val="0035623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1B35"/>
    <w:rsid w:val="003D3A04"/>
    <w:rsid w:val="003D608D"/>
    <w:rsid w:val="003E07D2"/>
    <w:rsid w:val="003E5204"/>
    <w:rsid w:val="00401332"/>
    <w:rsid w:val="004029D4"/>
    <w:rsid w:val="00422E57"/>
    <w:rsid w:val="00423568"/>
    <w:rsid w:val="004315B4"/>
    <w:rsid w:val="00433715"/>
    <w:rsid w:val="00435E23"/>
    <w:rsid w:val="00437182"/>
    <w:rsid w:val="00442CE3"/>
    <w:rsid w:val="004444EF"/>
    <w:rsid w:val="00446B23"/>
    <w:rsid w:val="004505E9"/>
    <w:rsid w:val="00451890"/>
    <w:rsid w:val="00470477"/>
    <w:rsid w:val="00476774"/>
    <w:rsid w:val="004777ED"/>
    <w:rsid w:val="0048148E"/>
    <w:rsid w:val="004871BF"/>
    <w:rsid w:val="00491239"/>
    <w:rsid w:val="004934D7"/>
    <w:rsid w:val="0049659B"/>
    <w:rsid w:val="00496A84"/>
    <w:rsid w:val="004A3002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6B3C"/>
    <w:rsid w:val="00512B32"/>
    <w:rsid w:val="00516278"/>
    <w:rsid w:val="00527462"/>
    <w:rsid w:val="005325B1"/>
    <w:rsid w:val="005331EE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03B2"/>
    <w:rsid w:val="00563581"/>
    <w:rsid w:val="0057710C"/>
    <w:rsid w:val="00592BCE"/>
    <w:rsid w:val="00593CF4"/>
    <w:rsid w:val="005B133D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E5008"/>
    <w:rsid w:val="005F3238"/>
    <w:rsid w:val="006056DD"/>
    <w:rsid w:val="00607C44"/>
    <w:rsid w:val="00614255"/>
    <w:rsid w:val="006161FE"/>
    <w:rsid w:val="00626488"/>
    <w:rsid w:val="00631CF7"/>
    <w:rsid w:val="00657637"/>
    <w:rsid w:val="0067785D"/>
    <w:rsid w:val="00677EC4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6105"/>
    <w:rsid w:val="006F7BAF"/>
    <w:rsid w:val="00703D78"/>
    <w:rsid w:val="0070419D"/>
    <w:rsid w:val="00710756"/>
    <w:rsid w:val="00711144"/>
    <w:rsid w:val="00712DE1"/>
    <w:rsid w:val="00714D8D"/>
    <w:rsid w:val="00715B7E"/>
    <w:rsid w:val="00746B75"/>
    <w:rsid w:val="00747ED9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16BF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2B18"/>
    <w:rsid w:val="008F3177"/>
    <w:rsid w:val="008F3A3E"/>
    <w:rsid w:val="008F52A7"/>
    <w:rsid w:val="008F65E3"/>
    <w:rsid w:val="00903830"/>
    <w:rsid w:val="00912981"/>
    <w:rsid w:val="00917B68"/>
    <w:rsid w:val="009329A6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95F97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9E578E"/>
    <w:rsid w:val="00A02CF1"/>
    <w:rsid w:val="00A03B94"/>
    <w:rsid w:val="00A04D00"/>
    <w:rsid w:val="00A05568"/>
    <w:rsid w:val="00A069A1"/>
    <w:rsid w:val="00A106CE"/>
    <w:rsid w:val="00A125E0"/>
    <w:rsid w:val="00A17915"/>
    <w:rsid w:val="00A31728"/>
    <w:rsid w:val="00A319A1"/>
    <w:rsid w:val="00A32364"/>
    <w:rsid w:val="00A329E8"/>
    <w:rsid w:val="00A330CF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C7AE9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51EF2"/>
    <w:rsid w:val="00B54DC8"/>
    <w:rsid w:val="00B55A4E"/>
    <w:rsid w:val="00B6209E"/>
    <w:rsid w:val="00B6733A"/>
    <w:rsid w:val="00B71F2C"/>
    <w:rsid w:val="00B759E4"/>
    <w:rsid w:val="00B76D9C"/>
    <w:rsid w:val="00B910FF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E4260"/>
    <w:rsid w:val="00BF0149"/>
    <w:rsid w:val="00BF70E5"/>
    <w:rsid w:val="00C06439"/>
    <w:rsid w:val="00C07C5D"/>
    <w:rsid w:val="00C115A3"/>
    <w:rsid w:val="00C128FE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1400"/>
    <w:rsid w:val="00CE2B77"/>
    <w:rsid w:val="00CF1CE3"/>
    <w:rsid w:val="00CF36C3"/>
    <w:rsid w:val="00D01B3F"/>
    <w:rsid w:val="00D14001"/>
    <w:rsid w:val="00D16AC2"/>
    <w:rsid w:val="00D22A2F"/>
    <w:rsid w:val="00D3690B"/>
    <w:rsid w:val="00D37EBD"/>
    <w:rsid w:val="00D42A3F"/>
    <w:rsid w:val="00D4359B"/>
    <w:rsid w:val="00D50EF6"/>
    <w:rsid w:val="00D511E4"/>
    <w:rsid w:val="00D52C8F"/>
    <w:rsid w:val="00D6597C"/>
    <w:rsid w:val="00D6768A"/>
    <w:rsid w:val="00D71F76"/>
    <w:rsid w:val="00D720C8"/>
    <w:rsid w:val="00D73361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C42FE"/>
    <w:rsid w:val="00DE0236"/>
    <w:rsid w:val="00DE0276"/>
    <w:rsid w:val="00DE2E98"/>
    <w:rsid w:val="00DE4C62"/>
    <w:rsid w:val="00DE6F10"/>
    <w:rsid w:val="00DF4C20"/>
    <w:rsid w:val="00E06E5F"/>
    <w:rsid w:val="00E119B0"/>
    <w:rsid w:val="00E35AC8"/>
    <w:rsid w:val="00E533AF"/>
    <w:rsid w:val="00E53409"/>
    <w:rsid w:val="00E64037"/>
    <w:rsid w:val="00E65ACE"/>
    <w:rsid w:val="00E66BEB"/>
    <w:rsid w:val="00E715AD"/>
    <w:rsid w:val="00E75D12"/>
    <w:rsid w:val="00E87689"/>
    <w:rsid w:val="00E91642"/>
    <w:rsid w:val="00E930E5"/>
    <w:rsid w:val="00E947F8"/>
    <w:rsid w:val="00EA7B83"/>
    <w:rsid w:val="00EB5355"/>
    <w:rsid w:val="00EC25AF"/>
    <w:rsid w:val="00EC34A8"/>
    <w:rsid w:val="00EC530F"/>
    <w:rsid w:val="00EC7166"/>
    <w:rsid w:val="00ED7B32"/>
    <w:rsid w:val="00EE1486"/>
    <w:rsid w:val="00EE2A3F"/>
    <w:rsid w:val="00EE4172"/>
    <w:rsid w:val="00F160E9"/>
    <w:rsid w:val="00F211ED"/>
    <w:rsid w:val="00F379CB"/>
    <w:rsid w:val="00F5674A"/>
    <w:rsid w:val="00F63389"/>
    <w:rsid w:val="00F706E2"/>
    <w:rsid w:val="00F73500"/>
    <w:rsid w:val="00F75E2E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  <w:rsid w:val="00FE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646"/>
    <w:rsid w:val="009D5646"/>
    <w:rsid w:val="00D5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571F801641C42348002DB8D5472943F">
    <w:name w:val="9571F801641C42348002DB8D5472943F"/>
    <w:rsid w:val="009D564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571F801641C42348002DB8D5472943F">
    <w:name w:val="9571F801641C42348002DB8D5472943F"/>
    <w:rsid w:val="009D56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78A6F-0EB0-4782-A2C6-53F2E620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norhazlinda.sani</dc:creator>
  <cp:lastModifiedBy>zahri.hassan</cp:lastModifiedBy>
  <cp:revision>8</cp:revision>
  <cp:lastPrinted>2015-06-29T02:24:00Z</cp:lastPrinted>
  <dcterms:created xsi:type="dcterms:W3CDTF">2017-12-22T02:02:00Z</dcterms:created>
  <dcterms:modified xsi:type="dcterms:W3CDTF">2018-02-22T07:47:00Z</dcterms:modified>
</cp:coreProperties>
</file>